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6EFC" w:rsidRDefault="00D95F6A" w14:paraId="70546D0C" w14:textId="0E657AB9">
      <w:pPr>
        <w:pStyle w:val="Title"/>
        <w:jc w:val="center"/>
      </w:pPr>
      <w:r>
        <w:t xml:space="preserve">Ulster University </w:t>
      </w:r>
      <w:r w:rsidR="00FC3BCA">
        <w:t>Student</w:t>
      </w:r>
      <w:r>
        <w:t>s’</w:t>
      </w:r>
      <w:r w:rsidR="00FC3BCA">
        <w:t xml:space="preserve"> Union Policy</w:t>
      </w:r>
    </w:p>
    <w:p w:rsidR="009E6EFC" w:rsidRDefault="00FC3BCA" w14:paraId="71E845DD" w14:textId="77777777">
      <w:pPr>
        <w:pStyle w:val="Heading1"/>
      </w:pPr>
      <w:r w:rsidRPr="0015459A">
        <w:rPr>
          <w:color w:val="FF00FF"/>
        </w:rPr>
        <w:t>1. Policy Title</w:t>
      </w:r>
    </w:p>
    <w:p w:rsidRPr="008F179F" w:rsidR="009E6EFC" w:rsidRDefault="00B86740" w14:paraId="76CD2DB0" w14:textId="066C6EB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Student Parents / </w:t>
      </w:r>
      <w:r w:rsidRPr="00B86740">
        <w:rPr>
          <w:rFonts w:asciiTheme="majorHAnsi" w:hAnsiTheme="majorHAnsi" w:cstheme="majorHAnsi"/>
          <w:highlight w:val="yellow"/>
        </w:rPr>
        <w:t>Students with caring responsibilities?</w:t>
      </w:r>
    </w:p>
    <w:p w:rsidRPr="0015459A" w:rsidR="009E6EFC" w:rsidRDefault="00FC3BCA" w14:paraId="385EA343" w14:textId="47F3B455">
      <w:pPr>
        <w:pStyle w:val="Heading1"/>
        <w:rPr>
          <w:color w:val="FF00FF"/>
        </w:rPr>
      </w:pPr>
      <w:r w:rsidRPr="0015459A">
        <w:rPr>
          <w:color w:val="FF00FF"/>
        </w:rPr>
        <w:t xml:space="preserve">2. Purpose </w:t>
      </w:r>
    </w:p>
    <w:p w:rsidRPr="008F179F" w:rsidR="009E6EFC" w:rsidRDefault="00B86740" w14:paraId="21AA1197" w14:textId="10F1524D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This policy acknowledges the tireless work of our students</w:t>
      </w:r>
      <w:r w:rsidR="00DA6356">
        <w:rPr>
          <w:rFonts w:asciiTheme="majorHAnsi" w:hAnsiTheme="majorHAnsi" w:cstheme="majorHAnsi"/>
        </w:rPr>
        <w:t xml:space="preserve"> who are not only students but also have caring responsibilities at home. As an organization, it is our aim to support these students in any way we can. </w:t>
      </w:r>
      <w:r>
        <w:rPr>
          <w:rFonts w:asciiTheme="majorHAnsi" w:hAnsiTheme="majorHAnsi" w:cstheme="majorHAnsi"/>
        </w:rPr>
        <w:t xml:space="preserve"> </w:t>
      </w:r>
    </w:p>
    <w:p w:rsidR="009E6EFC" w:rsidRDefault="00946BC5" w14:paraId="4C7D998B" w14:textId="7F12B67C">
      <w:pPr>
        <w:pStyle w:val="Heading1"/>
        <w:rPr>
          <w:color w:val="FF00FF"/>
        </w:rPr>
      </w:pPr>
      <w:r>
        <w:rPr>
          <w:color w:val="FF00FF"/>
        </w:rPr>
        <w:t>3</w:t>
      </w:r>
      <w:r w:rsidRPr="0015459A" w:rsidR="00FC3BCA">
        <w:rPr>
          <w:color w:val="FF00FF"/>
        </w:rPr>
        <w:t>. Definitions (if needed</w:t>
      </w:r>
      <w:r w:rsidR="0015459A">
        <w:rPr>
          <w:color w:val="FF00FF"/>
        </w:rPr>
        <w:t>, delete where necessary</w:t>
      </w:r>
      <w:r w:rsidRPr="0015459A" w:rsidR="00FC3BCA">
        <w:rPr>
          <w:color w:val="FF00FF"/>
        </w:rPr>
        <w:t>)</w:t>
      </w:r>
    </w:p>
    <w:p w:rsidRPr="00DA6356" w:rsidR="00DA6356" w:rsidP="00DA6356" w:rsidRDefault="00DA6356" w14:paraId="331CE002" w14:textId="79B9B5E5">
      <w:r w:rsidRPr="00452DD9">
        <w:rPr>
          <w:highlight w:val="yellow"/>
        </w:rPr>
        <w:t>Students with caring responsibilities</w:t>
      </w:r>
      <w:r>
        <w:t xml:space="preserve"> encompass student parents, </w:t>
      </w:r>
      <w:r w:rsidR="005F12D5">
        <w:t xml:space="preserve">students with </w:t>
      </w:r>
      <w:r w:rsidR="00897B67">
        <w:t>dependents</w:t>
      </w:r>
      <w:r w:rsidR="005F12D5">
        <w:t xml:space="preserve"> or </w:t>
      </w:r>
      <w:r>
        <w:t xml:space="preserve">students who are responsible for family members who are unwell, elderly or otherwise unable to </w:t>
      </w:r>
      <w:r w:rsidR="005F12D5">
        <w:t xml:space="preserve">be fully independent. </w:t>
      </w:r>
    </w:p>
    <w:p w:rsidRPr="0015459A" w:rsidR="009E6EFC" w:rsidRDefault="00946BC5" w14:paraId="67EF7290" w14:textId="03AB87CC">
      <w:pPr>
        <w:pStyle w:val="Heading1"/>
        <w:rPr>
          <w:color w:val="FF00FF"/>
        </w:rPr>
      </w:pPr>
      <w:r>
        <w:rPr>
          <w:color w:val="FF00FF"/>
        </w:rPr>
        <w:t>4</w:t>
      </w:r>
      <w:r w:rsidRPr="0015459A" w:rsidR="00FC3BCA">
        <w:rPr>
          <w:color w:val="FF00FF"/>
        </w:rPr>
        <w:t>. Policy Principles / Commitments</w:t>
      </w:r>
    </w:p>
    <w:p w:rsidR="005F12D5" w:rsidP="00915772" w:rsidRDefault="005F12D5" w14:paraId="7A389691" w14:textId="3268BCC0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No one </w:t>
      </w:r>
      <w:proofErr w:type="gramStart"/>
      <w:r w:rsidR="00452DD9">
        <w:rPr>
          <w:rFonts w:asciiTheme="majorHAnsi" w:hAnsiTheme="majorHAnsi" w:cstheme="majorHAnsi"/>
        </w:rPr>
        <w:t>should</w:t>
      </w:r>
      <w:r>
        <w:rPr>
          <w:rFonts w:asciiTheme="majorHAnsi" w:hAnsiTheme="majorHAnsi" w:cstheme="majorHAnsi"/>
        </w:rPr>
        <w:t xml:space="preserve"> </w:t>
      </w:r>
      <w:r w:rsidR="00452DD9">
        <w:rPr>
          <w:rFonts w:asciiTheme="majorHAnsi" w:hAnsiTheme="majorHAnsi" w:cstheme="majorHAnsi"/>
        </w:rPr>
        <w:t>have to</w:t>
      </w:r>
      <w:proofErr w:type="gramEnd"/>
      <w:r w:rsidR="00452DD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choose between being a carer and being successful in their education. </w:t>
      </w:r>
    </w:p>
    <w:p w:rsidR="005F12D5" w:rsidP="00915772" w:rsidRDefault="005F12D5" w14:paraId="6A717ADE" w14:textId="2C9024D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 This policy</w:t>
      </w:r>
      <w:r w:rsidR="00515AB9">
        <w:rPr>
          <w:rFonts w:asciiTheme="majorHAnsi" w:hAnsiTheme="majorHAnsi" w:cstheme="majorHAnsi"/>
        </w:rPr>
        <w:t xml:space="preserve"> will ensure that </w:t>
      </w:r>
      <w:r w:rsidR="007E4BDD">
        <w:rPr>
          <w:rFonts w:asciiTheme="majorHAnsi" w:hAnsiTheme="majorHAnsi" w:cstheme="majorHAnsi"/>
        </w:rPr>
        <w:t xml:space="preserve">challenges facing students with caring responsibilities do not go unnoticed by the university. </w:t>
      </w:r>
    </w:p>
    <w:p w:rsidRPr="00915772" w:rsidR="007E4BDD" w:rsidP="00915772" w:rsidRDefault="007E4BDD" w14:paraId="4EBC5854" w14:textId="153891E7">
      <w:pPr>
        <w:rPr>
          <w:rFonts w:asciiTheme="majorHAnsi" w:hAnsiTheme="majorHAnsi" w:cstheme="majorHAnsi"/>
        </w:rPr>
      </w:pPr>
      <w:r w:rsidRPr="77A5E698" w:rsidR="007E4BDD">
        <w:rPr>
          <w:rFonts w:ascii="Calibri" w:hAnsi="Calibri" w:cs="Calibri" w:asciiTheme="majorAscii" w:hAnsiTheme="majorAscii" w:cstheme="majorAscii"/>
          <w:highlight w:val="yellow"/>
        </w:rPr>
        <w:t>- Childcare on campus?</w:t>
      </w:r>
      <w:r w:rsidRPr="77A5E698" w:rsidR="007E4BDD">
        <w:rPr>
          <w:rFonts w:ascii="Calibri" w:hAnsi="Calibri" w:cs="Calibri" w:asciiTheme="majorAscii" w:hAnsiTheme="majorAscii" w:cstheme="majorAscii"/>
        </w:rPr>
        <w:t xml:space="preserve"> </w:t>
      </w:r>
    </w:p>
    <w:p w:rsidR="00A04BFE" w:rsidP="77A5E698" w:rsidRDefault="00A04BFE" w14:paraId="251EDE14" w14:textId="642CDAB0">
      <w:pPr>
        <w:rPr>
          <w:rFonts w:ascii="Calibri" w:hAnsi="Calibri" w:cs="Calibri" w:asciiTheme="majorAscii" w:hAnsiTheme="majorAscii" w:cstheme="majorAscii"/>
          <w:highlight w:val="magenta"/>
        </w:rPr>
      </w:pPr>
      <w:r w:rsidRPr="77A5E698" w:rsidR="00A04BFE">
        <w:rPr>
          <w:rFonts w:ascii="Calibri" w:hAnsi="Calibri" w:cs="Calibri" w:asciiTheme="majorAscii" w:hAnsiTheme="majorAscii" w:cstheme="majorAscii"/>
          <w:highlight w:val="magenta"/>
        </w:rPr>
        <w:t>EC1 form to include caring responsibilities</w:t>
      </w:r>
    </w:p>
    <w:p w:rsidR="00A04BFE" w:rsidP="77A5E698" w:rsidRDefault="00A04BFE" w14:paraId="440D7219" w14:textId="105AC574">
      <w:pPr>
        <w:rPr>
          <w:rFonts w:ascii="Calibri" w:hAnsi="Calibri" w:cs="Calibri" w:asciiTheme="majorAscii" w:hAnsiTheme="majorAscii" w:cstheme="majorAscii"/>
          <w:highlight w:val="magenta"/>
        </w:rPr>
      </w:pPr>
      <w:r w:rsidRPr="77A5E698" w:rsidR="00A04BFE">
        <w:rPr>
          <w:rFonts w:ascii="Calibri" w:hAnsi="Calibri" w:cs="Calibri" w:asciiTheme="majorAscii" w:hAnsiTheme="majorAscii" w:cstheme="majorAscii"/>
          <w:highlight w:val="magenta"/>
        </w:rPr>
        <w:t xml:space="preserve">Carers community – network/soc? </w:t>
      </w:r>
    </w:p>
    <w:p w:rsidRPr="0015459A" w:rsidR="009E6EFC" w:rsidRDefault="00FC3BCA" w14:paraId="08712407" w14:textId="77777777">
      <w:pPr>
        <w:pStyle w:val="Heading1"/>
        <w:rPr>
          <w:color w:val="FF00FF"/>
        </w:rPr>
      </w:pPr>
      <w:r w:rsidRPr="0015459A">
        <w:rPr>
          <w:color w:val="FF00FF"/>
        </w:rPr>
        <w:t>6. Objectives</w:t>
      </w:r>
    </w:p>
    <w:p w:rsidRPr="00BC3E7A" w:rsidR="00D710DE" w:rsidP="00BC3E7A" w:rsidRDefault="00BC3E7A" w14:paraId="59CA8F42" w14:textId="2DD0DC08">
      <w:pPr>
        <w:rPr>
          <w:rFonts w:asciiTheme="majorHAnsi" w:hAnsiTheme="majorHAnsi" w:cstheme="majorHAnsi"/>
        </w:rPr>
      </w:pPr>
      <w:r w:rsidRPr="00BC3E7A">
        <w:rPr>
          <w:rFonts w:asciiTheme="majorHAnsi" w:hAnsiTheme="majorHAnsi" w:cstheme="majorHAnsi"/>
        </w:rPr>
        <w:t>What are the two/three core objectives we want to achieve?</w:t>
      </w:r>
    </w:p>
    <w:p w:rsidRPr="0015459A" w:rsidR="009E6EFC" w:rsidRDefault="00FC3BCA" w14:paraId="7BE4AD48" w14:textId="73C73FA8">
      <w:pPr>
        <w:pStyle w:val="Heading1"/>
        <w:rPr>
          <w:color w:val="FF00FF"/>
        </w:rPr>
      </w:pPr>
      <w:r w:rsidRPr="0015459A">
        <w:rPr>
          <w:color w:val="FF00FF"/>
        </w:rPr>
        <w:t xml:space="preserve">7. Actions </w:t>
      </w:r>
    </w:p>
    <w:p w:rsidRPr="008F179F" w:rsidR="009E6EFC" w:rsidRDefault="00BC3E7A" w14:paraId="0ED89A12" w14:textId="28FBAA1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What do we plan to do </w:t>
      </w:r>
      <w:proofErr w:type="gramStart"/>
      <w:r>
        <w:rPr>
          <w:rFonts w:asciiTheme="majorHAnsi" w:hAnsiTheme="majorHAnsi" w:cstheme="majorHAnsi"/>
        </w:rPr>
        <w:t>in order to</w:t>
      </w:r>
      <w:proofErr w:type="gramEnd"/>
      <w:r>
        <w:rPr>
          <w:rFonts w:asciiTheme="majorHAnsi" w:hAnsiTheme="majorHAnsi" w:cstheme="majorHAnsi"/>
        </w:rPr>
        <w:t xml:space="preserve"> fulfil this policy?</w:t>
      </w:r>
    </w:p>
    <w:p w:rsidR="009E6EFC" w:rsidRDefault="00FC3BCA" w14:paraId="269B6235" w14:textId="77777777">
      <w:pPr>
        <w:pStyle w:val="Heading1"/>
        <w:rPr>
          <w:color w:val="FF00FF"/>
        </w:rPr>
      </w:pPr>
      <w:r w:rsidRPr="0015459A">
        <w:rPr>
          <w:color w:val="FF00FF"/>
        </w:rPr>
        <w:t>8. Roles &amp; Responsibilities</w:t>
      </w:r>
    </w:p>
    <w:p w:rsidR="00FD7F07" w:rsidP="00FD7F07" w:rsidRDefault="00FD7F07" w14:paraId="2F3E1AC7" w14:textId="7777777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Ulster University Students’ Union, Vice President for Equality and Belonging is the policy lead for this policy. Catherine (</w:t>
      </w:r>
      <w:hyperlink w:history="1" r:id="rId6">
        <w:r w:rsidRPr="00D20F8D">
          <w:rPr>
            <w:rStyle w:val="Hyperlink"/>
            <w:rFonts w:asciiTheme="majorHAnsi" w:hAnsiTheme="majorHAnsi" w:cstheme="majorHAnsi"/>
          </w:rPr>
          <w:t>c.mailey@ulster.ac.uk</w:t>
        </w:r>
      </w:hyperlink>
      <w:r>
        <w:rPr>
          <w:rFonts w:asciiTheme="majorHAnsi" w:hAnsiTheme="majorHAnsi" w:cstheme="majorHAnsi"/>
        </w:rPr>
        <w:t xml:space="preserve">) will lead UUSU and the Student Executive in lobbying, advocacy and the actioning of this policy. </w:t>
      </w:r>
    </w:p>
    <w:p w:rsidRPr="00FD7F07" w:rsidR="00FD7F07" w:rsidP="00FD7F07" w:rsidRDefault="00FD7F07" w14:paraId="58C8ED22" w14:textId="258811A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Our campaigns coordinator, Rosie McKenna (</w:t>
      </w:r>
      <w:hyperlink w:history="1" r:id="rId7">
        <w:r w:rsidRPr="00D20F8D">
          <w:rPr>
            <w:rStyle w:val="Hyperlink"/>
            <w:rFonts w:asciiTheme="majorHAnsi" w:hAnsiTheme="majorHAnsi" w:cstheme="majorHAnsi"/>
          </w:rPr>
          <w:t>s.mckenna@ulster.ac.uk</w:t>
        </w:r>
      </w:hyperlink>
      <w:r>
        <w:rPr>
          <w:rFonts w:asciiTheme="majorHAnsi" w:hAnsiTheme="majorHAnsi" w:cstheme="majorHAnsi"/>
        </w:rPr>
        <w:t>) supports Student Executive on the delivery of campaigning, lobbying and advocacy work.</w:t>
      </w:r>
    </w:p>
    <w:p w:rsidR="000E2D40" w:rsidRDefault="0015459A" w14:paraId="3AD36BBF" w14:textId="77777777">
      <w:pPr>
        <w:pStyle w:val="Heading1"/>
        <w:rPr>
          <w:color w:val="FF00FF"/>
        </w:rPr>
      </w:pPr>
      <w:r w:rsidRPr="0015459A">
        <w:rPr>
          <w:color w:val="FF00FF"/>
        </w:rPr>
        <w:lastRenderedPageBreak/>
        <w:t>9</w:t>
      </w:r>
      <w:r w:rsidRPr="0015459A" w:rsidR="00FC3BCA">
        <w:rPr>
          <w:color w:val="FF00FF"/>
        </w:rPr>
        <w:t xml:space="preserve">. </w:t>
      </w:r>
      <w:r w:rsidR="000E2D40">
        <w:rPr>
          <w:color w:val="FF00FF"/>
        </w:rPr>
        <w:t>Partnerships and Stakeholders</w:t>
      </w:r>
    </w:p>
    <w:p w:rsidRPr="00C037C8" w:rsidR="00DB47A0" w:rsidP="00C037C8" w:rsidRDefault="007A5C0A" w14:paraId="48DAE343" w14:textId="0E2D06F9">
      <w:pPr>
        <w:rPr>
          <w:rFonts w:asciiTheme="majorHAnsi" w:hAnsiTheme="majorHAnsi" w:cstheme="majorHAnsi"/>
        </w:rPr>
      </w:pPr>
      <w:r w:rsidRPr="00857C2B">
        <w:rPr>
          <w:rFonts w:asciiTheme="majorHAnsi" w:hAnsiTheme="majorHAnsi" w:cstheme="majorHAnsi"/>
          <w:highlight w:val="yellow"/>
        </w:rPr>
        <w:t>Student executive</w:t>
      </w:r>
      <w:r>
        <w:rPr>
          <w:rFonts w:asciiTheme="majorHAnsi" w:hAnsiTheme="majorHAnsi" w:cstheme="majorHAnsi"/>
        </w:rPr>
        <w:t xml:space="preserve"> </w:t>
      </w:r>
    </w:p>
    <w:p w:rsidR="009E6EFC" w:rsidRDefault="001638D1" w14:paraId="0D833026" w14:textId="1F973E7D">
      <w:pPr>
        <w:pStyle w:val="Heading1"/>
        <w:rPr>
          <w:color w:val="FF00FF"/>
        </w:rPr>
      </w:pPr>
      <w:r>
        <w:rPr>
          <w:color w:val="FF00FF"/>
        </w:rPr>
        <w:t xml:space="preserve">10. </w:t>
      </w:r>
      <w:r w:rsidRPr="0015459A" w:rsidR="00FC3BCA">
        <w:rPr>
          <w:color w:val="FF00FF"/>
        </w:rPr>
        <w:t>Monitoring &amp; Evaluation</w:t>
      </w:r>
    </w:p>
    <w:p w:rsidR="00D80751" w:rsidP="00D80751" w:rsidRDefault="00D80751" w14:paraId="5AC6E4B0" w14:textId="7777777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The UUSU VP Equality and Belonging, will provide frequent updates to Student Council, Student Executive and Management Committee.</w:t>
      </w:r>
    </w:p>
    <w:p w:rsidRPr="00D80751" w:rsidR="00D80751" w:rsidP="00D80751" w:rsidRDefault="00D80751" w14:paraId="61321E72" w14:textId="5C274E72">
      <w:r>
        <w:rPr>
          <w:rFonts w:asciiTheme="majorHAnsi" w:hAnsiTheme="majorHAnsi" w:cstheme="majorHAnsi"/>
        </w:rPr>
        <w:t xml:space="preserve">All other students welcome and encouraged to ask for the same updates! </w:t>
      </w:r>
    </w:p>
    <w:p w:rsidRPr="0015459A" w:rsidR="009E6EFC" w:rsidRDefault="00FC3BCA" w14:paraId="759ED583" w14:textId="6FAFD888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="00784825">
        <w:rPr>
          <w:color w:val="FF00FF"/>
        </w:rPr>
        <w:t>1</w:t>
      </w:r>
      <w:r w:rsidRPr="0015459A">
        <w:rPr>
          <w:color w:val="FF00FF"/>
        </w:rPr>
        <w:t>. Reporting &amp; Transparency</w:t>
      </w:r>
    </w:p>
    <w:p w:rsidRPr="00DF7C63" w:rsidR="00784825" w:rsidP="00784825" w:rsidRDefault="00784825" w14:paraId="336A4E3A" w14:textId="7777777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UUSU will provide open channels for feedback and suggestions on the implementation of this policy and any related campaign.</w:t>
      </w:r>
    </w:p>
    <w:p w:rsidRPr="0015459A" w:rsidR="009E6EFC" w:rsidRDefault="00FC3BCA" w14:paraId="55D2C684" w14:textId="735581AF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Pr="0015459A" w:rsidR="0015459A">
        <w:rPr>
          <w:color w:val="FF00FF"/>
        </w:rPr>
        <w:t>1</w:t>
      </w:r>
      <w:r w:rsidRPr="0015459A">
        <w:rPr>
          <w:color w:val="FF00FF"/>
        </w:rPr>
        <w:t>. Associated Policies / Documents</w:t>
      </w:r>
    </w:p>
    <w:p w:rsidR="009E6EFC" w:rsidRDefault="00876E4A" w14:paraId="12168A2D" w14:textId="464D80A6">
      <w:pPr>
        <w:rPr>
          <w:rFonts w:asciiTheme="majorHAnsi" w:hAnsiTheme="majorHAnsi" w:cstheme="majorHAnsi"/>
        </w:rPr>
      </w:pPr>
      <w:hyperlink w:history="1" r:id="rId8">
        <w:r w:rsidRPr="00876E4A">
          <w:rPr>
            <w:rStyle w:val="Hyperlink"/>
            <w:rFonts w:asciiTheme="majorHAnsi" w:hAnsiTheme="majorHAnsi" w:cstheme="majorHAnsi"/>
          </w:rPr>
          <w:t>Supporting Higher Education Students with Caring Responsibilities - Resources - Carers Trust</w:t>
        </w:r>
      </w:hyperlink>
    </w:p>
    <w:p w:rsidRPr="001F2C53" w:rsidR="00876E4A" w:rsidRDefault="00876E4A" w14:paraId="26FA09AD" w14:textId="77777777">
      <w:pPr>
        <w:rPr>
          <w:rFonts w:asciiTheme="majorHAnsi" w:hAnsiTheme="majorHAnsi" w:cstheme="majorHAnsi"/>
        </w:rPr>
      </w:pPr>
    </w:p>
    <w:sectPr w:rsidRPr="001F2C53" w:rsidR="00876E4A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0A562ADF"/>
    <w:multiLevelType w:val="hybridMultilevel"/>
    <w:tmpl w:val="B2BEB6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A5E6A53"/>
    <w:multiLevelType w:val="hybridMultilevel"/>
    <w:tmpl w:val="92043B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0B4DE2"/>
    <w:multiLevelType w:val="hybridMultilevel"/>
    <w:tmpl w:val="54C80C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7769149">
    <w:abstractNumId w:val="8"/>
  </w:num>
  <w:num w:numId="2" w16cid:durableId="733626301">
    <w:abstractNumId w:val="6"/>
  </w:num>
  <w:num w:numId="3" w16cid:durableId="267126383">
    <w:abstractNumId w:val="5"/>
  </w:num>
  <w:num w:numId="4" w16cid:durableId="1121607908">
    <w:abstractNumId w:val="4"/>
  </w:num>
  <w:num w:numId="5" w16cid:durableId="1997027607">
    <w:abstractNumId w:val="7"/>
  </w:num>
  <w:num w:numId="6" w16cid:durableId="1086414577">
    <w:abstractNumId w:val="3"/>
  </w:num>
  <w:num w:numId="7" w16cid:durableId="656106177">
    <w:abstractNumId w:val="2"/>
  </w:num>
  <w:num w:numId="8" w16cid:durableId="1328481207">
    <w:abstractNumId w:val="1"/>
  </w:num>
  <w:num w:numId="9" w16cid:durableId="2102951359">
    <w:abstractNumId w:val="0"/>
  </w:num>
  <w:num w:numId="10" w16cid:durableId="1353262529">
    <w:abstractNumId w:val="10"/>
  </w:num>
  <w:num w:numId="11" w16cid:durableId="406459217">
    <w:abstractNumId w:val="11"/>
  </w:num>
  <w:num w:numId="12" w16cid:durableId="13919990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2EE"/>
    <w:rsid w:val="00034616"/>
    <w:rsid w:val="0006063C"/>
    <w:rsid w:val="000B237F"/>
    <w:rsid w:val="000E2D40"/>
    <w:rsid w:val="000F4F49"/>
    <w:rsid w:val="0015074B"/>
    <w:rsid w:val="0015459A"/>
    <w:rsid w:val="001638D1"/>
    <w:rsid w:val="001D6B7A"/>
    <w:rsid w:val="001F2C53"/>
    <w:rsid w:val="002274E0"/>
    <w:rsid w:val="00283CEF"/>
    <w:rsid w:val="0029639D"/>
    <w:rsid w:val="002A7A74"/>
    <w:rsid w:val="00326F90"/>
    <w:rsid w:val="00452DD9"/>
    <w:rsid w:val="004545D0"/>
    <w:rsid w:val="00486ED5"/>
    <w:rsid w:val="00515AB9"/>
    <w:rsid w:val="00537E46"/>
    <w:rsid w:val="005F12D5"/>
    <w:rsid w:val="00601EDB"/>
    <w:rsid w:val="00620DC8"/>
    <w:rsid w:val="006E09CC"/>
    <w:rsid w:val="007663DF"/>
    <w:rsid w:val="00784825"/>
    <w:rsid w:val="007A5C0A"/>
    <w:rsid w:val="007E4BDD"/>
    <w:rsid w:val="00857C2B"/>
    <w:rsid w:val="00876E4A"/>
    <w:rsid w:val="008872E4"/>
    <w:rsid w:val="00897B67"/>
    <w:rsid w:val="008C6A17"/>
    <w:rsid w:val="008F0659"/>
    <w:rsid w:val="008F179F"/>
    <w:rsid w:val="00915772"/>
    <w:rsid w:val="00946BC5"/>
    <w:rsid w:val="0096050C"/>
    <w:rsid w:val="009E6EFC"/>
    <w:rsid w:val="009F1C29"/>
    <w:rsid w:val="00A04BFE"/>
    <w:rsid w:val="00A05193"/>
    <w:rsid w:val="00AA1D8D"/>
    <w:rsid w:val="00AF4CF6"/>
    <w:rsid w:val="00B47730"/>
    <w:rsid w:val="00B86740"/>
    <w:rsid w:val="00BA3B79"/>
    <w:rsid w:val="00BC3E7A"/>
    <w:rsid w:val="00C037C8"/>
    <w:rsid w:val="00C41713"/>
    <w:rsid w:val="00C83AE2"/>
    <w:rsid w:val="00CB0664"/>
    <w:rsid w:val="00D01278"/>
    <w:rsid w:val="00D25A78"/>
    <w:rsid w:val="00D710DE"/>
    <w:rsid w:val="00D80751"/>
    <w:rsid w:val="00D95F6A"/>
    <w:rsid w:val="00DA6356"/>
    <w:rsid w:val="00DB47A0"/>
    <w:rsid w:val="00E07724"/>
    <w:rsid w:val="00E76F92"/>
    <w:rsid w:val="00E936DF"/>
    <w:rsid w:val="00EB1121"/>
    <w:rsid w:val="00EC51FB"/>
    <w:rsid w:val="00F0566D"/>
    <w:rsid w:val="00F72DF9"/>
    <w:rsid w:val="00F93B3D"/>
    <w:rsid w:val="00FC276C"/>
    <w:rsid w:val="00FC3BCA"/>
    <w:rsid w:val="00FC693F"/>
    <w:rsid w:val="00FD7F07"/>
    <w:rsid w:val="03CEC8AA"/>
    <w:rsid w:val="77A5E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5B47C0"/>
  <w14:defaultImageDpi w14:val="300"/>
  <w15:docId w15:val="{76DEB4AF-3C8C-4822-A5DF-7C08F70B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E2D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2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carers.org/resources/all-resources/13-supporting-higher-education-students-with-caring-responsibilities" TargetMode="External" Id="rId8" /><Relationship Type="http://schemas.openxmlformats.org/officeDocument/2006/relationships/styles" Target="styles.xml" Id="rId3" /><Relationship Type="http://schemas.openxmlformats.org/officeDocument/2006/relationships/hyperlink" Target="mailto:s.mckenna@ulster.ac.uk" TargetMode="Externa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mailto:c.mailey@ulster.ac.uk" TargetMode="Externa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Mailey, Catherine</lastModifiedBy>
  <revision>17</revision>
  <dcterms:created xsi:type="dcterms:W3CDTF">2025-08-05T13:18:00.0000000Z</dcterms:created>
  <dcterms:modified xsi:type="dcterms:W3CDTF">2025-11-07T09:46:51.9272101Z</dcterms:modified>
  <category/>
</coreProperties>
</file>